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B501C" w14:textId="0B6D331D" w:rsidR="003D4B1F" w:rsidRDefault="003D4B1F" w:rsidP="003D4B1F">
      <w:pPr>
        <w:pStyle w:val="Titolo1"/>
        <w:jc w:val="center"/>
      </w:pPr>
      <w:r>
        <w:rPr>
          <w:rStyle w:val="Enfasigrassetto"/>
          <w:b/>
          <w:bCs/>
        </w:rPr>
        <w:t>ERASMUS+ CONSORTIUM “UNIADRION ITALY”</w:t>
      </w:r>
    </w:p>
    <w:p w14:paraId="1D0CEED5" w14:textId="3BEFDC50" w:rsidR="003D4B1F" w:rsidRDefault="003D4B1F" w:rsidP="003D4B1F">
      <w:pPr>
        <w:pStyle w:val="Titolo2"/>
        <w:jc w:val="center"/>
        <w:rPr>
          <w:rStyle w:val="Enfasigrassetto"/>
          <w:b/>
          <w:bCs/>
        </w:rPr>
      </w:pPr>
      <w:r>
        <w:rPr>
          <w:rFonts w:ascii="Segoe UI Emoji" w:hAnsi="Segoe UI Emoji" w:cs="Segoe UI Emoji"/>
        </w:rPr>
        <w:t>🎓</w:t>
      </w:r>
      <w:r>
        <w:t xml:space="preserve"> </w:t>
      </w:r>
      <w:r>
        <w:rPr>
          <w:rStyle w:val="Enfasigrassetto"/>
          <w:b/>
          <w:bCs/>
        </w:rPr>
        <w:t>STAFF WEEK MARCHE</w:t>
      </w:r>
    </w:p>
    <w:p w14:paraId="7BE3B317" w14:textId="58E00B77" w:rsidR="00BC5706" w:rsidRPr="00943BDD" w:rsidRDefault="00C76C4E" w:rsidP="00BC5706">
      <w:pPr>
        <w:jc w:val="center"/>
        <w:rPr>
          <w:b/>
          <w:i/>
          <w:color w:val="E36C0A" w:themeColor="accent6" w:themeShade="BF"/>
          <w:highlight w:val="yellow"/>
        </w:rPr>
      </w:pPr>
      <w:r w:rsidRPr="006E4D48">
        <w:rPr>
          <w:b/>
          <w:bCs/>
          <w:lang w:val="en-GB"/>
        </w:rPr>
        <w:t xml:space="preserve">Bridging Adriatic &amp; Ionian Excellence – Academia Meets Agri-Food </w:t>
      </w:r>
      <w:r>
        <w:rPr>
          <w:b/>
          <w:bCs/>
          <w:lang w:val="en-GB"/>
        </w:rPr>
        <w:t>Enterprises</w:t>
      </w:r>
    </w:p>
    <w:p w14:paraId="4E3C6DC9" w14:textId="4D51BEE3" w:rsidR="00987110" w:rsidRPr="001738D5" w:rsidRDefault="00987110" w:rsidP="00987110">
      <w:pPr>
        <w:spacing w:before="100" w:beforeAutospacing="1" w:after="100" w:afterAutospacing="1"/>
        <w:jc w:val="center"/>
      </w:pPr>
      <w:r w:rsidRPr="009F0DCF">
        <w:rPr>
          <w:rStyle w:val="Enfasigrassetto"/>
        </w:rPr>
        <w:t>A week of collaboration, exchange, and celebration among institutions of the Adriatic-Ionian area under the Erasmus+ umbrella</w:t>
      </w:r>
    </w:p>
    <w:p w14:paraId="14331EC0" w14:textId="70203576" w:rsidR="003D4B1F" w:rsidRDefault="003D4B1F" w:rsidP="003D4B1F">
      <w:pPr>
        <w:spacing w:before="100" w:beforeAutospacing="1" w:after="100" w:afterAutospacing="1"/>
        <w:jc w:val="center"/>
        <w:rPr>
          <w:rStyle w:val="Enfasigrassetto"/>
        </w:rPr>
      </w:pPr>
      <w:r>
        <w:rPr>
          <w:rFonts w:ascii="Segoe UI Emoji" w:hAnsi="Segoe UI Emoji" w:cs="Segoe UI Emoji"/>
        </w:rPr>
        <w:t>📅</w:t>
      </w:r>
      <w:r>
        <w:t xml:space="preserve"> </w:t>
      </w:r>
      <w:r>
        <w:rPr>
          <w:rStyle w:val="Enfasigrassetto"/>
        </w:rPr>
        <w:t>June 2</w:t>
      </w:r>
      <w:r w:rsidR="00C449E3">
        <w:rPr>
          <w:rStyle w:val="Enfasigrassetto"/>
        </w:rPr>
        <w:t>9</w:t>
      </w:r>
      <w:r>
        <w:rPr>
          <w:rStyle w:val="Enfasigrassetto"/>
        </w:rPr>
        <w:t xml:space="preserve"> – </w:t>
      </w:r>
      <w:r w:rsidR="00C449E3">
        <w:rPr>
          <w:rStyle w:val="Enfasigrassetto"/>
        </w:rPr>
        <w:t>July 03</w:t>
      </w:r>
      <w:r>
        <w:rPr>
          <w:rStyle w:val="Enfasigrassetto"/>
        </w:rPr>
        <w:t>, 202</w:t>
      </w:r>
      <w:r w:rsidR="00C449E3">
        <w:rPr>
          <w:rStyle w:val="Enfasigrassetto"/>
        </w:rPr>
        <w:t>6</w:t>
      </w:r>
    </w:p>
    <w:p w14:paraId="082F562A" w14:textId="37A3D48D" w:rsidR="003D4B1F" w:rsidRDefault="00DA19EB" w:rsidP="00617544">
      <w:pPr>
        <w:spacing w:before="100" w:beforeAutospacing="1" w:after="100" w:afterAutospacing="1"/>
        <w:jc w:val="center"/>
      </w:pPr>
      <w:r>
        <w:rPr>
          <w:rStyle w:val="Enfasigrassetto"/>
          <w:color w:val="000000" w:themeColor="text1"/>
        </w:rPr>
        <w:t>AGENDA</w:t>
      </w:r>
    </w:p>
    <w:p w14:paraId="1B093565" w14:textId="5B2AE44E" w:rsidR="003D4B1F" w:rsidRPr="00B51156" w:rsidRDefault="003D4B1F" w:rsidP="003D4B1F">
      <w:pPr>
        <w:pStyle w:val="Titolo3"/>
      </w:pPr>
      <w:r>
        <w:rPr>
          <w:rFonts w:ascii="Segoe UI Emoji" w:hAnsi="Segoe UI Emoji" w:cs="Segoe UI Emoji"/>
        </w:rPr>
        <w:t>📅</w:t>
      </w:r>
      <w:r w:rsidRPr="00B51156">
        <w:t xml:space="preserve"> </w:t>
      </w:r>
      <w:r w:rsidR="00C449E3">
        <w:rPr>
          <w:rStyle w:val="Enfasigrassetto"/>
          <w:b/>
          <w:bCs/>
        </w:rPr>
        <w:t>MON</w:t>
      </w:r>
      <w:r w:rsidRPr="00B51156">
        <w:rPr>
          <w:rStyle w:val="Enfasigrassetto"/>
          <w:b/>
          <w:bCs/>
        </w:rPr>
        <w:t>DAY, JUNE 2</w:t>
      </w:r>
      <w:r w:rsidR="00C449E3">
        <w:rPr>
          <w:rStyle w:val="Enfasigrassetto"/>
          <w:b/>
          <w:bCs/>
        </w:rPr>
        <w:t>9</w:t>
      </w:r>
    </w:p>
    <w:p w14:paraId="4B5216A4" w14:textId="4B5493A5" w:rsidR="003D4B1F" w:rsidRPr="00B51156" w:rsidRDefault="003D4B1F" w:rsidP="003D4B1F">
      <w:pPr>
        <w:spacing w:before="100" w:beforeAutospacing="1" w:after="100" w:afterAutospacing="1"/>
      </w:pPr>
      <w:r>
        <w:rPr>
          <w:rStyle w:val="Enfasigrassetto"/>
          <w:rFonts w:ascii="Segoe UI Emoji" w:hAnsi="Segoe UI Emoji" w:cs="Segoe UI Emoji"/>
        </w:rPr>
        <w:t>📍</w:t>
      </w:r>
      <w:r w:rsidRPr="00B51156">
        <w:rPr>
          <w:rStyle w:val="Enfasigrassetto"/>
        </w:rPr>
        <w:t xml:space="preserve"> Location:</w:t>
      </w:r>
      <w:r w:rsidRPr="00B51156">
        <w:t xml:space="preserve"> </w:t>
      </w:r>
      <w:r w:rsidR="00FA30AF" w:rsidRPr="00B51156">
        <w:rPr>
          <w:color w:val="000000" w:themeColor="text1"/>
        </w:rPr>
        <w:t>Polytechnic</w:t>
      </w:r>
      <w:r w:rsidR="004646EA" w:rsidRPr="00B51156">
        <w:rPr>
          <w:color w:val="000000" w:themeColor="text1"/>
        </w:rPr>
        <w:t xml:space="preserve"> University of Marche</w:t>
      </w:r>
      <w:r w:rsidR="003857C6">
        <w:rPr>
          <w:color w:val="000000" w:themeColor="text1"/>
        </w:rPr>
        <w:t xml:space="preserve">, Faculty of Economics “G. </w:t>
      </w:r>
      <w:proofErr w:type="spellStart"/>
      <w:r w:rsidR="003857C6">
        <w:rPr>
          <w:color w:val="000000" w:themeColor="text1"/>
        </w:rPr>
        <w:t>Fuà</w:t>
      </w:r>
      <w:proofErr w:type="spellEnd"/>
      <w:r w:rsidR="003857C6">
        <w:rPr>
          <w:color w:val="000000" w:themeColor="text1"/>
        </w:rPr>
        <w:t>”</w:t>
      </w:r>
      <w:r w:rsidR="002E22FC">
        <w:rPr>
          <w:color w:val="000000" w:themeColor="text1"/>
        </w:rPr>
        <w:t xml:space="preserve"> </w:t>
      </w:r>
      <w:r w:rsidRPr="00B51156">
        <w:t>– Ancona</w:t>
      </w:r>
    </w:p>
    <w:p w14:paraId="273B7F33" w14:textId="0FCB149B" w:rsidR="003D4B1F" w:rsidRDefault="003D4B1F" w:rsidP="003D4B1F">
      <w:pPr>
        <w:spacing w:before="100" w:beforeAutospacing="1" w:after="100" w:afterAutospacing="1"/>
      </w:pPr>
      <w:r>
        <w:rPr>
          <w:rStyle w:val="Enfasigrassetto"/>
        </w:rPr>
        <w:t>Welcome &amp; Institutional Presentations</w:t>
      </w:r>
    </w:p>
    <w:p w14:paraId="763C1605" w14:textId="4D2178CB" w:rsidR="003D4B1F" w:rsidRDefault="003D4B1F" w:rsidP="003D4B1F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rPr>
          <w:rFonts w:ascii="Segoe UI Emoji" w:hAnsi="Segoe UI Emoji" w:cs="Segoe UI Emoji"/>
        </w:rPr>
        <w:t>📝</w:t>
      </w:r>
      <w:r>
        <w:t xml:space="preserve"> </w:t>
      </w:r>
      <w:r>
        <w:rPr>
          <w:rStyle w:val="Enfasigrassetto"/>
        </w:rPr>
        <w:t>1</w:t>
      </w:r>
      <w:r w:rsidR="00F87361">
        <w:rPr>
          <w:rStyle w:val="Enfasigrassetto"/>
        </w:rPr>
        <w:t>7</w:t>
      </w:r>
      <w:r>
        <w:rPr>
          <w:rStyle w:val="Enfasigrassetto"/>
        </w:rPr>
        <w:t>:</w:t>
      </w:r>
      <w:r w:rsidR="00FB5661">
        <w:rPr>
          <w:rStyle w:val="Enfasigrassetto"/>
        </w:rPr>
        <w:t>0</w:t>
      </w:r>
      <w:r>
        <w:rPr>
          <w:rStyle w:val="Enfasigrassetto"/>
        </w:rPr>
        <w:t>0 – 1</w:t>
      </w:r>
      <w:r w:rsidR="00FB5661">
        <w:rPr>
          <w:rStyle w:val="Enfasigrassetto"/>
        </w:rPr>
        <w:t>7</w:t>
      </w:r>
      <w:r w:rsidR="00FB273F">
        <w:rPr>
          <w:rStyle w:val="Enfasigrassetto"/>
        </w:rPr>
        <w:t>:</w:t>
      </w:r>
      <w:r>
        <w:rPr>
          <w:rStyle w:val="Enfasigrassetto"/>
        </w:rPr>
        <w:t>15</w:t>
      </w:r>
      <w:r>
        <w:t xml:space="preserve"> | Participant Registration</w:t>
      </w:r>
    </w:p>
    <w:p w14:paraId="7A25A238" w14:textId="01C9EAF8" w:rsidR="003D4B1F" w:rsidRPr="00B51156" w:rsidRDefault="003D4B1F" w:rsidP="003D4B1F">
      <w:pPr>
        <w:numPr>
          <w:ilvl w:val="0"/>
          <w:numId w:val="11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B51156">
        <w:rPr>
          <w:rFonts w:ascii="Segoe UI Emoji" w:hAnsi="Segoe UI Emoji" w:cs="Segoe UI Emoji"/>
          <w:color w:val="000000" w:themeColor="text1"/>
        </w:rPr>
        <w:t>🗣</w:t>
      </w:r>
      <w:r w:rsidRPr="00B51156">
        <w:rPr>
          <w:color w:val="000000" w:themeColor="text1"/>
        </w:rPr>
        <w:t xml:space="preserve">️ </w:t>
      </w:r>
      <w:r w:rsidRPr="00B51156">
        <w:rPr>
          <w:rStyle w:val="Enfasigrassetto"/>
          <w:color w:val="000000" w:themeColor="text1"/>
        </w:rPr>
        <w:t>1</w:t>
      </w:r>
      <w:r w:rsidR="00FB5661">
        <w:rPr>
          <w:rStyle w:val="Enfasigrassetto"/>
          <w:color w:val="000000" w:themeColor="text1"/>
        </w:rPr>
        <w:t>7</w:t>
      </w:r>
      <w:r w:rsidRPr="00B51156">
        <w:rPr>
          <w:rStyle w:val="Enfasigrassetto"/>
          <w:color w:val="000000" w:themeColor="text1"/>
        </w:rPr>
        <w:t>:15 – 1</w:t>
      </w:r>
      <w:r w:rsidR="00FB5661">
        <w:rPr>
          <w:rStyle w:val="Enfasigrassetto"/>
          <w:color w:val="000000" w:themeColor="text1"/>
        </w:rPr>
        <w:t>7</w:t>
      </w:r>
      <w:r w:rsidRPr="00B51156">
        <w:rPr>
          <w:rStyle w:val="Enfasigrassetto"/>
          <w:color w:val="000000" w:themeColor="text1"/>
        </w:rPr>
        <w:t>:3</w:t>
      </w:r>
      <w:r w:rsidR="00FB5661">
        <w:rPr>
          <w:rStyle w:val="Enfasigrassetto"/>
          <w:color w:val="000000" w:themeColor="text1"/>
        </w:rPr>
        <w:t>0</w:t>
      </w:r>
      <w:r w:rsidRPr="00B51156">
        <w:rPr>
          <w:color w:val="000000" w:themeColor="text1"/>
        </w:rPr>
        <w:t xml:space="preserve"> | Institutional Greetings</w:t>
      </w:r>
    </w:p>
    <w:p w14:paraId="10CD2779" w14:textId="1DAB2831" w:rsidR="003D4B1F" w:rsidRPr="00CB18C4" w:rsidRDefault="003D4B1F" w:rsidP="003D4B1F">
      <w:pPr>
        <w:numPr>
          <w:ilvl w:val="0"/>
          <w:numId w:val="11"/>
        </w:numPr>
        <w:spacing w:before="100" w:beforeAutospacing="1" w:after="100" w:afterAutospacing="1" w:line="240" w:lineRule="auto"/>
        <w:rPr>
          <w:strike/>
          <w:color w:val="FF0000"/>
        </w:rPr>
      </w:pPr>
      <w:r w:rsidRPr="00B51156">
        <w:rPr>
          <w:rFonts w:ascii="Segoe UI Emoji" w:hAnsi="Segoe UI Emoji" w:cs="Segoe UI Emoji"/>
          <w:color w:val="000000" w:themeColor="text1"/>
        </w:rPr>
        <w:t>📈</w:t>
      </w:r>
      <w:r w:rsidRPr="00B51156">
        <w:rPr>
          <w:color w:val="000000" w:themeColor="text1"/>
        </w:rPr>
        <w:t xml:space="preserve"> </w:t>
      </w:r>
      <w:r w:rsidRPr="00B51156">
        <w:rPr>
          <w:rStyle w:val="Enfasigrassetto"/>
          <w:color w:val="000000" w:themeColor="text1"/>
        </w:rPr>
        <w:t>1</w:t>
      </w:r>
      <w:r w:rsidR="00FB5661">
        <w:rPr>
          <w:rStyle w:val="Enfasigrassetto"/>
          <w:color w:val="000000" w:themeColor="text1"/>
        </w:rPr>
        <w:t>7</w:t>
      </w:r>
      <w:r w:rsidRPr="00B51156">
        <w:rPr>
          <w:rStyle w:val="Enfasigrassetto"/>
          <w:color w:val="000000" w:themeColor="text1"/>
        </w:rPr>
        <w:t>:3</w:t>
      </w:r>
      <w:r w:rsidR="00FB5661">
        <w:rPr>
          <w:rStyle w:val="Enfasigrassetto"/>
          <w:color w:val="000000" w:themeColor="text1"/>
        </w:rPr>
        <w:t>0</w:t>
      </w:r>
      <w:r w:rsidRPr="00B51156">
        <w:rPr>
          <w:rStyle w:val="Enfasigrassetto"/>
          <w:color w:val="000000" w:themeColor="text1"/>
        </w:rPr>
        <w:t xml:space="preserve"> </w:t>
      </w:r>
      <w:r>
        <w:rPr>
          <w:rStyle w:val="Enfasigrassetto"/>
        </w:rPr>
        <w:t>– 1</w:t>
      </w:r>
      <w:r w:rsidR="00FB5661">
        <w:rPr>
          <w:rStyle w:val="Enfasigrassetto"/>
        </w:rPr>
        <w:t>8</w:t>
      </w:r>
      <w:r>
        <w:rPr>
          <w:rStyle w:val="Enfasigrassetto"/>
        </w:rPr>
        <w:t>:</w:t>
      </w:r>
      <w:r w:rsidR="00FB5661">
        <w:rPr>
          <w:rStyle w:val="Enfasigrassetto"/>
        </w:rPr>
        <w:t>3</w:t>
      </w:r>
      <w:r>
        <w:rPr>
          <w:rStyle w:val="Enfasigrassetto"/>
        </w:rPr>
        <w:t>0</w:t>
      </w:r>
      <w:r>
        <w:t xml:space="preserve"> | </w:t>
      </w:r>
      <w:r w:rsidR="008A1EB2">
        <w:t xml:space="preserve">Participants </w:t>
      </w:r>
      <w:r w:rsidR="00945F67" w:rsidRPr="00945F67">
        <w:rPr>
          <w:i/>
          <w:iCs/>
        </w:rPr>
        <w:t>tour de table</w:t>
      </w:r>
      <w:r w:rsidR="008A1EB2">
        <w:t xml:space="preserve"> and </w:t>
      </w:r>
      <w:proofErr w:type="spellStart"/>
      <w:r w:rsidR="008A1EB2">
        <w:t>programme</w:t>
      </w:r>
      <w:proofErr w:type="spellEnd"/>
      <w:r w:rsidR="008A1EB2">
        <w:t xml:space="preserve"> introduction</w:t>
      </w:r>
    </w:p>
    <w:p w14:paraId="16E6BFC7" w14:textId="5C1A2E30" w:rsidR="003D4B1F" w:rsidRPr="008A1EB2" w:rsidRDefault="003D4B1F" w:rsidP="003D4B1F">
      <w:pPr>
        <w:numPr>
          <w:ilvl w:val="0"/>
          <w:numId w:val="11"/>
        </w:numPr>
        <w:spacing w:before="100" w:beforeAutospacing="1" w:after="100" w:afterAutospacing="1" w:line="240" w:lineRule="auto"/>
        <w:rPr>
          <w:lang w:val="it-IT"/>
        </w:rPr>
      </w:pPr>
      <w:r>
        <w:rPr>
          <w:rFonts w:ascii="Segoe UI Emoji" w:hAnsi="Segoe UI Emoji" w:cs="Segoe UI Emoji"/>
        </w:rPr>
        <w:t>🍽</w:t>
      </w:r>
      <w:r>
        <w:t>️</w:t>
      </w:r>
      <w:r w:rsidRPr="008A1EB2">
        <w:rPr>
          <w:lang w:val="it-IT"/>
        </w:rPr>
        <w:t xml:space="preserve"> </w:t>
      </w:r>
      <w:r w:rsidRPr="008A1EB2">
        <w:rPr>
          <w:rStyle w:val="Enfasigrassetto"/>
          <w:lang w:val="it-IT"/>
        </w:rPr>
        <w:t>2</w:t>
      </w:r>
      <w:r w:rsidR="008A1EB2" w:rsidRPr="008A1EB2">
        <w:rPr>
          <w:rStyle w:val="Enfasigrassetto"/>
          <w:lang w:val="it-IT"/>
        </w:rPr>
        <w:t>0</w:t>
      </w:r>
      <w:r w:rsidRPr="008A1EB2">
        <w:rPr>
          <w:rStyle w:val="Enfasigrassetto"/>
          <w:lang w:val="it-IT"/>
        </w:rPr>
        <w:t xml:space="preserve">:30 – </w:t>
      </w:r>
      <w:r w:rsidR="008A1EB2" w:rsidRPr="008A1EB2">
        <w:rPr>
          <w:rStyle w:val="Enfasigrassetto"/>
          <w:lang w:val="it-IT"/>
        </w:rPr>
        <w:t>22</w:t>
      </w:r>
      <w:r w:rsidRPr="008A1EB2">
        <w:rPr>
          <w:rStyle w:val="Enfasigrassetto"/>
          <w:lang w:val="it-IT"/>
        </w:rPr>
        <w:t>:</w:t>
      </w:r>
      <w:r w:rsidR="00862F52" w:rsidRPr="008A1EB2">
        <w:rPr>
          <w:rStyle w:val="Enfasigrassetto"/>
          <w:lang w:val="it-IT"/>
        </w:rPr>
        <w:t>3</w:t>
      </w:r>
      <w:r w:rsidRPr="008A1EB2">
        <w:rPr>
          <w:rStyle w:val="Enfasigrassetto"/>
          <w:lang w:val="it-IT"/>
        </w:rPr>
        <w:t>0</w:t>
      </w:r>
      <w:r w:rsidRPr="008A1EB2">
        <w:rPr>
          <w:lang w:val="it-IT"/>
        </w:rPr>
        <w:t xml:space="preserve"> | </w:t>
      </w:r>
      <w:r w:rsidR="008A1EB2" w:rsidRPr="008A1EB2">
        <w:rPr>
          <w:lang w:val="it-IT"/>
        </w:rPr>
        <w:t xml:space="preserve">Social </w:t>
      </w:r>
      <w:proofErr w:type="spellStart"/>
      <w:r w:rsidR="008A1EB2" w:rsidRPr="008A1EB2">
        <w:rPr>
          <w:lang w:val="it-IT"/>
        </w:rPr>
        <w:t>dinner</w:t>
      </w:r>
      <w:proofErr w:type="spellEnd"/>
      <w:r w:rsidR="008A1EB2" w:rsidRPr="008A1EB2">
        <w:rPr>
          <w:lang w:val="it-IT"/>
        </w:rPr>
        <w:t xml:space="preserve"> in Ancona c</w:t>
      </w:r>
      <w:r w:rsidR="008A1EB2">
        <w:rPr>
          <w:lang w:val="it-IT"/>
        </w:rPr>
        <w:t>ity centre</w:t>
      </w:r>
    </w:p>
    <w:p w14:paraId="54DAF740" w14:textId="70278846" w:rsidR="003D4B1F" w:rsidRPr="00945F67" w:rsidRDefault="003D4B1F" w:rsidP="008A1EB2">
      <w:pPr>
        <w:spacing w:before="100" w:beforeAutospacing="1" w:after="0" w:afterAutospacing="1" w:line="240" w:lineRule="auto"/>
        <w:ind w:left="720"/>
        <w:rPr>
          <w:lang w:val="it-IT"/>
        </w:rPr>
      </w:pPr>
    </w:p>
    <w:p w14:paraId="6F4C36BA" w14:textId="27C594F4" w:rsidR="003D4B1F" w:rsidRDefault="003D4B1F" w:rsidP="003D4B1F">
      <w:pPr>
        <w:pStyle w:val="Titolo3"/>
      </w:pPr>
      <w:r>
        <w:rPr>
          <w:rFonts w:ascii="Segoe UI Emoji" w:hAnsi="Segoe UI Emoji" w:cs="Segoe UI Emoji"/>
        </w:rPr>
        <w:t>📅</w:t>
      </w:r>
      <w:r>
        <w:t xml:space="preserve"> </w:t>
      </w:r>
      <w:r w:rsidR="008A1EB2">
        <w:rPr>
          <w:rStyle w:val="Enfasigrassetto"/>
          <w:b/>
          <w:bCs/>
        </w:rPr>
        <w:t>TU</w:t>
      </w:r>
      <w:r>
        <w:rPr>
          <w:rStyle w:val="Enfasigrassetto"/>
          <w:b/>
          <w:bCs/>
        </w:rPr>
        <w:t xml:space="preserve">ESDAY, JUNE </w:t>
      </w:r>
      <w:r w:rsidR="00EA6F33">
        <w:rPr>
          <w:rStyle w:val="Enfasigrassetto"/>
          <w:b/>
          <w:bCs/>
        </w:rPr>
        <w:t>30</w:t>
      </w:r>
    </w:p>
    <w:p w14:paraId="59DC6DA9" w14:textId="19810744" w:rsidR="003D4B1F" w:rsidRDefault="003D4B1F" w:rsidP="003D4B1F">
      <w:pPr>
        <w:spacing w:before="100" w:beforeAutospacing="1" w:after="100" w:afterAutospacing="1"/>
      </w:pPr>
      <w:r>
        <w:rPr>
          <w:rStyle w:val="Enfasigrassetto"/>
          <w:rFonts w:ascii="Segoe UI Emoji" w:hAnsi="Segoe UI Emoji" w:cs="Segoe UI Emoji"/>
        </w:rPr>
        <w:t>📍</w:t>
      </w:r>
      <w:r>
        <w:rPr>
          <w:rStyle w:val="Enfasigrassetto"/>
        </w:rPr>
        <w:t xml:space="preserve"> Location:</w:t>
      </w:r>
      <w:r>
        <w:t xml:space="preserve"> </w:t>
      </w:r>
      <w:r w:rsidR="00EA6F33" w:rsidRPr="00B51156">
        <w:rPr>
          <w:color w:val="000000" w:themeColor="text1"/>
        </w:rPr>
        <w:t>Polytechnic University of Marche</w:t>
      </w:r>
      <w:r w:rsidR="00EA6F33">
        <w:rPr>
          <w:color w:val="000000" w:themeColor="text1"/>
        </w:rPr>
        <w:t xml:space="preserve">, Faculty of Economics “G. </w:t>
      </w:r>
      <w:proofErr w:type="spellStart"/>
      <w:r w:rsidR="00EA6F33">
        <w:rPr>
          <w:color w:val="000000" w:themeColor="text1"/>
        </w:rPr>
        <w:t>Fuà</w:t>
      </w:r>
      <w:proofErr w:type="spellEnd"/>
      <w:r w:rsidR="00EA6F33">
        <w:rPr>
          <w:color w:val="000000" w:themeColor="text1"/>
        </w:rPr>
        <w:t xml:space="preserve">” </w:t>
      </w:r>
      <w:r w:rsidR="00EA6F33" w:rsidRPr="00B51156">
        <w:t>– Ancona</w:t>
      </w:r>
    </w:p>
    <w:p w14:paraId="6F70258E" w14:textId="2FE99A58" w:rsidR="00146B85" w:rsidRDefault="002724E0" w:rsidP="00B54779">
      <w:pPr>
        <w:spacing w:before="100" w:beforeAutospacing="1" w:after="0" w:line="240" w:lineRule="auto"/>
        <w:ind w:left="360"/>
      </w:pPr>
      <w:r w:rsidRPr="002724E0">
        <w:t xml:space="preserve">• </w:t>
      </w:r>
      <w:r w:rsidR="00FC7769">
        <w:tab/>
      </w:r>
      <w:r w:rsidRPr="002724E0">
        <w:rPr>
          <w:rFonts w:ascii="Segoe UI Emoji" w:hAnsi="Segoe UI Emoji" w:cs="Segoe UI Emoji"/>
        </w:rPr>
        <w:t>🎤</w:t>
      </w:r>
      <w:r w:rsidRPr="002724E0">
        <w:t xml:space="preserve"> </w:t>
      </w:r>
      <w:r w:rsidRPr="002724E0">
        <w:rPr>
          <w:b/>
          <w:bCs/>
        </w:rPr>
        <w:t>0</w:t>
      </w:r>
      <w:r w:rsidR="00903203">
        <w:rPr>
          <w:b/>
          <w:bCs/>
        </w:rPr>
        <w:t>9</w:t>
      </w:r>
      <w:r w:rsidRPr="002724E0">
        <w:rPr>
          <w:b/>
          <w:bCs/>
        </w:rPr>
        <w:t xml:space="preserve">:30 </w:t>
      </w:r>
      <w:r w:rsidRPr="00FC7769">
        <w:t>| Opening Remarks</w:t>
      </w:r>
      <w:r w:rsidRPr="00FC7769">
        <w:br/>
      </w:r>
      <w:r w:rsidRPr="002724E0">
        <w:t xml:space="preserve">• </w:t>
      </w:r>
      <w:r w:rsidR="00FC7769">
        <w:tab/>
      </w:r>
      <w:r w:rsidRPr="002724E0">
        <w:rPr>
          <w:rFonts w:ascii="Segoe UI Emoji" w:hAnsi="Segoe UI Emoji" w:cs="Segoe UI Emoji"/>
        </w:rPr>
        <w:t>🌍</w:t>
      </w:r>
      <w:r w:rsidRPr="00980276">
        <w:rPr>
          <w:b/>
          <w:bCs/>
        </w:rPr>
        <w:t xml:space="preserve"> </w:t>
      </w:r>
      <w:proofErr w:type="gramStart"/>
      <w:r w:rsidR="003D7EB3" w:rsidRPr="00980276">
        <w:rPr>
          <w:b/>
          <w:bCs/>
        </w:rPr>
        <w:t>10</w:t>
      </w:r>
      <w:r w:rsidRPr="002724E0">
        <w:rPr>
          <w:b/>
          <w:bCs/>
        </w:rPr>
        <w:t>:</w:t>
      </w:r>
      <w:r w:rsidR="003D7EB3">
        <w:rPr>
          <w:b/>
          <w:bCs/>
        </w:rPr>
        <w:t>00</w:t>
      </w:r>
      <w:r w:rsidRPr="002724E0">
        <w:rPr>
          <w:b/>
          <w:bCs/>
        </w:rPr>
        <w:t xml:space="preserve"> </w:t>
      </w:r>
      <w:r w:rsidR="00903203">
        <w:rPr>
          <w:b/>
          <w:bCs/>
        </w:rPr>
        <w:t xml:space="preserve"> -</w:t>
      </w:r>
      <w:proofErr w:type="gramEnd"/>
      <w:r w:rsidR="00903203">
        <w:rPr>
          <w:b/>
          <w:bCs/>
        </w:rPr>
        <w:t xml:space="preserve"> </w:t>
      </w:r>
      <w:r w:rsidR="00146B85">
        <w:rPr>
          <w:b/>
          <w:bCs/>
        </w:rPr>
        <w:t>1</w:t>
      </w:r>
      <w:r w:rsidR="003D7EB3">
        <w:rPr>
          <w:b/>
          <w:bCs/>
        </w:rPr>
        <w:t>3</w:t>
      </w:r>
      <w:r w:rsidR="00146B85">
        <w:rPr>
          <w:b/>
          <w:bCs/>
        </w:rPr>
        <w:t>:</w:t>
      </w:r>
      <w:r w:rsidR="003D7EB3">
        <w:rPr>
          <w:b/>
          <w:bCs/>
        </w:rPr>
        <w:t>0</w:t>
      </w:r>
      <w:r w:rsidR="00146B85">
        <w:rPr>
          <w:b/>
          <w:bCs/>
        </w:rPr>
        <w:t xml:space="preserve">0 </w:t>
      </w:r>
      <w:r w:rsidRPr="00FC7769">
        <w:t xml:space="preserve">| </w:t>
      </w:r>
      <w:r w:rsidR="00146B85">
        <w:t>Seminar</w:t>
      </w:r>
      <w:r w:rsidR="003D7EB3">
        <w:t xml:space="preserve">s/Workshops on collaboration between academia and </w:t>
      </w:r>
      <w:r w:rsidR="0086403F">
        <w:t>enterprises</w:t>
      </w:r>
      <w:r w:rsidR="00146B85">
        <w:t xml:space="preserve">  </w:t>
      </w:r>
    </w:p>
    <w:p w14:paraId="4EA286C1" w14:textId="26D9C36F" w:rsidR="003D4B1F" w:rsidRDefault="002724E0" w:rsidP="00980276">
      <w:pPr>
        <w:spacing w:before="100" w:beforeAutospacing="1" w:after="0" w:line="240" w:lineRule="auto"/>
        <w:ind w:left="360"/>
      </w:pPr>
      <w:r w:rsidRPr="002724E0">
        <w:t xml:space="preserve">• </w:t>
      </w:r>
      <w:r w:rsidR="00FC7769">
        <w:tab/>
      </w:r>
      <w:r w:rsidR="003D4B1F">
        <w:rPr>
          <w:rFonts w:ascii="Segoe UI Emoji" w:hAnsi="Segoe UI Emoji" w:cs="Segoe UI Emoji"/>
        </w:rPr>
        <w:t>🎈</w:t>
      </w:r>
      <w:r w:rsidR="003D4B1F">
        <w:t xml:space="preserve"> </w:t>
      </w:r>
      <w:r w:rsidR="00AE2FF4">
        <w:rPr>
          <w:rStyle w:val="Enfasigrassetto"/>
        </w:rPr>
        <w:t>Afternoon</w:t>
      </w:r>
      <w:r w:rsidR="003D4B1F">
        <w:rPr>
          <w:rStyle w:val="Enfasigrassetto"/>
        </w:rPr>
        <w:t>:</w:t>
      </w:r>
      <w:r w:rsidR="003D4B1F">
        <w:t xml:space="preserve"> Free time for personal activities</w:t>
      </w:r>
    </w:p>
    <w:p w14:paraId="60956FC7" w14:textId="4310A21A" w:rsidR="003D4B1F" w:rsidRDefault="003D4B1F" w:rsidP="00EC417F">
      <w:pPr>
        <w:spacing w:before="100" w:beforeAutospacing="1" w:after="0" w:afterAutospacing="1" w:line="240" w:lineRule="auto"/>
        <w:ind w:left="720"/>
      </w:pPr>
    </w:p>
    <w:p w14:paraId="5FEE0CEB" w14:textId="3880EE2F" w:rsidR="003D4B1F" w:rsidRDefault="003D4B1F" w:rsidP="003D4B1F">
      <w:pPr>
        <w:pStyle w:val="Titolo3"/>
      </w:pPr>
      <w:r>
        <w:rPr>
          <w:rFonts w:ascii="Segoe UI Emoji" w:hAnsi="Segoe UI Emoji" w:cs="Segoe UI Emoji"/>
        </w:rPr>
        <w:lastRenderedPageBreak/>
        <w:t>📅</w:t>
      </w:r>
      <w:r>
        <w:t xml:space="preserve"> </w:t>
      </w:r>
      <w:r w:rsidR="00EC417F">
        <w:rPr>
          <w:rStyle w:val="Enfasigrassetto"/>
          <w:b/>
          <w:bCs/>
        </w:rPr>
        <w:t>WEDNESDAY</w:t>
      </w:r>
      <w:r>
        <w:rPr>
          <w:rStyle w:val="Enfasigrassetto"/>
          <w:b/>
          <w:bCs/>
        </w:rPr>
        <w:t>, JU</w:t>
      </w:r>
      <w:r w:rsidR="00EC417F">
        <w:rPr>
          <w:rStyle w:val="Enfasigrassetto"/>
          <w:b/>
          <w:bCs/>
        </w:rPr>
        <w:t>LY</w:t>
      </w:r>
      <w:r>
        <w:rPr>
          <w:rStyle w:val="Enfasigrassetto"/>
          <w:b/>
          <w:bCs/>
        </w:rPr>
        <w:t xml:space="preserve"> </w:t>
      </w:r>
      <w:r w:rsidR="00EC417F">
        <w:rPr>
          <w:rStyle w:val="Enfasigrassetto"/>
          <w:b/>
          <w:bCs/>
        </w:rPr>
        <w:t>1</w:t>
      </w:r>
    </w:p>
    <w:p w14:paraId="4A72753A" w14:textId="6150FBBC" w:rsidR="003D4B1F" w:rsidRPr="00945F67" w:rsidRDefault="003D4B1F" w:rsidP="003D4B1F">
      <w:pPr>
        <w:spacing w:before="100" w:beforeAutospacing="1" w:after="100" w:afterAutospacing="1"/>
        <w:rPr>
          <w:lang w:val="en-GB"/>
        </w:rPr>
      </w:pPr>
      <w:r>
        <w:rPr>
          <w:rStyle w:val="Enfasigrassetto"/>
          <w:rFonts w:ascii="Segoe UI Emoji" w:hAnsi="Segoe UI Emoji" w:cs="Segoe UI Emoji"/>
        </w:rPr>
        <w:t>📍</w:t>
      </w:r>
      <w:r w:rsidRPr="00945F67">
        <w:rPr>
          <w:rStyle w:val="Enfasigrassetto"/>
          <w:lang w:val="en-GB"/>
        </w:rPr>
        <w:t xml:space="preserve"> Location:</w:t>
      </w:r>
      <w:r w:rsidRPr="00945F67">
        <w:rPr>
          <w:lang w:val="en-GB"/>
        </w:rPr>
        <w:t xml:space="preserve"> </w:t>
      </w:r>
      <w:r w:rsidR="00382DFE" w:rsidRPr="00945F67">
        <w:rPr>
          <w:lang w:val="en-GB"/>
        </w:rPr>
        <w:t xml:space="preserve">Monte </w:t>
      </w:r>
      <w:proofErr w:type="spellStart"/>
      <w:r w:rsidR="00382DFE" w:rsidRPr="00945F67">
        <w:rPr>
          <w:lang w:val="en-GB"/>
        </w:rPr>
        <w:t>Conero</w:t>
      </w:r>
      <w:proofErr w:type="spellEnd"/>
      <w:r w:rsidR="00382DFE" w:rsidRPr="00945F67">
        <w:rPr>
          <w:lang w:val="en-GB"/>
        </w:rPr>
        <w:t xml:space="preserve"> Visit </w:t>
      </w:r>
      <w:r w:rsidR="008A6AA5" w:rsidRPr="00945F67">
        <w:rPr>
          <w:lang w:val="en-GB"/>
        </w:rPr>
        <w:t xml:space="preserve"> </w:t>
      </w:r>
    </w:p>
    <w:p w14:paraId="676E33F7" w14:textId="230FB3A8" w:rsidR="00C45B3D" w:rsidRPr="008A6AA5" w:rsidRDefault="00C45B3D" w:rsidP="00B7200C">
      <w:pPr>
        <w:numPr>
          <w:ilvl w:val="0"/>
          <w:numId w:val="18"/>
        </w:numPr>
        <w:spacing w:before="100" w:beforeAutospacing="1" w:after="0" w:afterAutospacing="1" w:line="240" w:lineRule="auto"/>
        <w:rPr>
          <w:lang w:val="it-IT"/>
        </w:rPr>
      </w:pPr>
      <w:r w:rsidRPr="00C45B3D">
        <w:rPr>
          <w:rFonts w:ascii="Segoe UI Emoji" w:hAnsi="Segoe UI Emoji" w:cs="Segoe UI Emoji"/>
        </w:rPr>
        <w:t>🚐</w:t>
      </w:r>
      <w:r w:rsidRPr="008A6AA5">
        <w:rPr>
          <w:lang w:val="it-IT"/>
        </w:rPr>
        <w:t xml:space="preserve"> </w:t>
      </w:r>
      <w:r w:rsidR="00877B6E" w:rsidRPr="00877B6E">
        <w:rPr>
          <w:b/>
          <w:bCs/>
          <w:lang w:val="it-IT"/>
        </w:rPr>
        <w:t>9</w:t>
      </w:r>
      <w:r w:rsidRPr="008A6AA5">
        <w:rPr>
          <w:rStyle w:val="Enfasigrassetto"/>
          <w:lang w:val="it-IT"/>
        </w:rPr>
        <w:t>:</w:t>
      </w:r>
      <w:r w:rsidR="00895F2F">
        <w:rPr>
          <w:rStyle w:val="Enfasigrassetto"/>
          <w:lang w:val="it-IT"/>
        </w:rPr>
        <w:t>3</w:t>
      </w:r>
      <w:r w:rsidRPr="008A6AA5">
        <w:rPr>
          <w:rStyle w:val="Enfasigrassetto"/>
          <w:lang w:val="it-IT"/>
        </w:rPr>
        <w:t>0</w:t>
      </w:r>
      <w:r w:rsidRPr="008A6AA5">
        <w:rPr>
          <w:lang w:val="it-IT"/>
        </w:rPr>
        <w:t xml:space="preserve"> | </w:t>
      </w:r>
      <w:proofErr w:type="spellStart"/>
      <w:r w:rsidRPr="008A6AA5">
        <w:rPr>
          <w:lang w:val="it-IT"/>
        </w:rPr>
        <w:t>Departure</w:t>
      </w:r>
      <w:proofErr w:type="spellEnd"/>
      <w:r w:rsidRPr="008A6AA5">
        <w:rPr>
          <w:lang w:val="it-IT"/>
        </w:rPr>
        <w:t xml:space="preserve"> </w:t>
      </w:r>
      <w:proofErr w:type="gramStart"/>
      <w:r w:rsidRPr="008A6AA5">
        <w:rPr>
          <w:lang w:val="it-IT"/>
        </w:rPr>
        <w:t>to</w:t>
      </w:r>
      <w:proofErr w:type="gramEnd"/>
      <w:r w:rsidRPr="008A6AA5">
        <w:rPr>
          <w:lang w:val="it-IT"/>
        </w:rPr>
        <w:t xml:space="preserve"> </w:t>
      </w:r>
      <w:r w:rsidR="00382DFE">
        <w:rPr>
          <w:lang w:val="it-IT"/>
        </w:rPr>
        <w:t>Monte Conero</w:t>
      </w:r>
      <w:r w:rsidR="008A6AA5" w:rsidRPr="008A6AA5">
        <w:rPr>
          <w:lang w:val="it-IT"/>
        </w:rPr>
        <w:t xml:space="preserve"> (P.zza Cavour)</w:t>
      </w:r>
    </w:p>
    <w:p w14:paraId="55D32227" w14:textId="5713250C" w:rsidR="00C4570F" w:rsidRPr="00C4570F" w:rsidRDefault="00760E1D" w:rsidP="0045094A">
      <w:pPr>
        <w:numPr>
          <w:ilvl w:val="0"/>
          <w:numId w:val="18"/>
        </w:numPr>
        <w:spacing w:before="100" w:beforeAutospacing="1" w:after="0" w:afterAutospacing="1" w:line="240" w:lineRule="auto"/>
      </w:pPr>
      <w:r w:rsidRPr="00460D93">
        <w:rPr>
          <w:rFonts w:ascii="Segoe UI Emoji" w:hAnsi="Segoe UI Emoji" w:cs="Segoe UI Emoji"/>
        </w:rPr>
        <w:t xml:space="preserve">🕘 </w:t>
      </w:r>
      <w:r w:rsidR="00877B6E" w:rsidRPr="00246F5B">
        <w:rPr>
          <w:b/>
          <w:bCs/>
          <w:lang w:val="en-GB"/>
        </w:rPr>
        <w:t>10</w:t>
      </w:r>
      <w:r w:rsidRPr="00246F5B">
        <w:rPr>
          <w:b/>
          <w:bCs/>
          <w:lang w:val="en-GB"/>
        </w:rPr>
        <w:t>:</w:t>
      </w:r>
      <w:r w:rsidR="00895F2F" w:rsidRPr="00246F5B">
        <w:rPr>
          <w:b/>
          <w:bCs/>
          <w:lang w:val="en-GB"/>
        </w:rPr>
        <w:t>30</w:t>
      </w:r>
      <w:r w:rsidRPr="00460D93">
        <w:rPr>
          <w:rFonts w:ascii="Segoe UI Emoji" w:hAnsi="Segoe UI Emoji" w:cs="Segoe UI Emoji"/>
        </w:rPr>
        <w:t xml:space="preserve"> | </w:t>
      </w:r>
      <w:r w:rsidR="00895F2F" w:rsidRPr="00460D93">
        <w:rPr>
          <w:color w:val="000000" w:themeColor="text1"/>
        </w:rPr>
        <w:t>Visit of the park</w:t>
      </w:r>
      <w:r w:rsidR="00CA2D9D" w:rsidRPr="00460D93">
        <w:rPr>
          <w:rFonts w:ascii="Segoe UI Emoji" w:hAnsi="Segoe UI Emoji" w:cs="Segoe UI Emoji"/>
        </w:rPr>
        <w:t xml:space="preserve"> </w:t>
      </w:r>
    </w:p>
    <w:p w14:paraId="501F678E" w14:textId="12C1F350" w:rsidR="00C146CF" w:rsidRDefault="00C4570F" w:rsidP="00C4570F">
      <w:pPr>
        <w:pStyle w:val="Paragrafoelenco"/>
        <w:numPr>
          <w:ilvl w:val="0"/>
          <w:numId w:val="18"/>
        </w:numPr>
        <w:spacing w:before="100" w:beforeAutospacing="1" w:after="0" w:afterAutospacing="1" w:line="240" w:lineRule="auto"/>
        <w:rPr>
          <w:color w:val="000000" w:themeColor="text1"/>
        </w:rPr>
      </w:pPr>
      <w:r w:rsidRPr="00C4570F">
        <w:rPr>
          <w:rFonts w:ascii="Segoe UI Emoji" w:hAnsi="Segoe UI Emoji" w:cs="Segoe UI Emoji"/>
          <w:color w:val="000000" w:themeColor="text1"/>
        </w:rPr>
        <w:t>🚐</w:t>
      </w:r>
      <w:r w:rsidRPr="00C4570F">
        <w:rPr>
          <w:color w:val="000000" w:themeColor="text1"/>
        </w:rPr>
        <w:t xml:space="preserve"> </w:t>
      </w:r>
      <w:r w:rsidRPr="00C4570F">
        <w:rPr>
          <w:b/>
          <w:bCs/>
          <w:color w:val="000000" w:themeColor="text1"/>
        </w:rPr>
        <w:t>1</w:t>
      </w:r>
      <w:r w:rsidR="00895F2F">
        <w:rPr>
          <w:b/>
          <w:bCs/>
          <w:color w:val="000000" w:themeColor="text1"/>
        </w:rPr>
        <w:t>6</w:t>
      </w:r>
      <w:r w:rsidRPr="00C4570F">
        <w:rPr>
          <w:b/>
          <w:bCs/>
          <w:color w:val="000000" w:themeColor="text1"/>
        </w:rPr>
        <w:t>:30</w:t>
      </w:r>
      <w:r w:rsidR="00895F2F">
        <w:rPr>
          <w:b/>
          <w:bCs/>
          <w:color w:val="000000" w:themeColor="text1"/>
        </w:rPr>
        <w:t xml:space="preserve"> </w:t>
      </w:r>
      <w:r w:rsidR="00895F2F" w:rsidRPr="00895F2F">
        <w:rPr>
          <w:lang w:val="en-GB"/>
        </w:rPr>
        <w:t xml:space="preserve">| </w:t>
      </w:r>
      <w:r w:rsidR="00246F5B">
        <w:rPr>
          <w:lang w:val="en-GB"/>
        </w:rPr>
        <w:t xml:space="preserve">Visit of local </w:t>
      </w:r>
      <w:r w:rsidR="00895F2F" w:rsidRPr="004B1295">
        <w:rPr>
          <w:rFonts w:cs="Segoe UI Emoji"/>
        </w:rPr>
        <w:t>Winery</w:t>
      </w:r>
    </w:p>
    <w:p w14:paraId="08AA3645" w14:textId="213FDE62" w:rsidR="003D4B1F" w:rsidRPr="00943BDD" w:rsidRDefault="002E6B64" w:rsidP="00C146CF">
      <w:pPr>
        <w:pStyle w:val="Paragrafoelenco"/>
        <w:numPr>
          <w:ilvl w:val="0"/>
          <w:numId w:val="18"/>
        </w:numPr>
        <w:spacing w:before="100" w:beforeAutospacing="1" w:after="0" w:afterAutospacing="1" w:line="240" w:lineRule="auto"/>
        <w:rPr>
          <w:color w:val="000000" w:themeColor="text1"/>
        </w:rPr>
      </w:pPr>
      <w:r w:rsidRPr="00460D93">
        <w:rPr>
          <w:rFonts w:ascii="Segoe UI Emoji" w:hAnsi="Segoe UI Emoji" w:cs="Segoe UI Emoji"/>
        </w:rPr>
        <w:t xml:space="preserve">🕘 </w:t>
      </w:r>
      <w:r w:rsidRPr="002E6B64">
        <w:rPr>
          <w:b/>
          <w:bCs/>
          <w:color w:val="000000" w:themeColor="text1"/>
        </w:rPr>
        <w:t>2</w:t>
      </w:r>
      <w:r w:rsidRPr="002E6B64">
        <w:rPr>
          <w:b/>
          <w:bCs/>
          <w:color w:val="000000" w:themeColor="text1"/>
        </w:rPr>
        <w:t>0:</w:t>
      </w:r>
      <w:r w:rsidRPr="002E6B64">
        <w:rPr>
          <w:b/>
          <w:bCs/>
          <w:color w:val="000000" w:themeColor="text1"/>
        </w:rPr>
        <w:t>0</w:t>
      </w:r>
      <w:r w:rsidRPr="00246F5B">
        <w:rPr>
          <w:b/>
          <w:bCs/>
          <w:lang w:val="en-GB"/>
        </w:rPr>
        <w:t>0</w:t>
      </w:r>
      <w:r w:rsidR="00C146CF">
        <w:rPr>
          <w:color w:val="000000" w:themeColor="text1"/>
        </w:rPr>
        <w:t xml:space="preserve"> </w:t>
      </w:r>
      <w:r w:rsidR="00C146CF" w:rsidRPr="00E33973">
        <w:rPr>
          <w:rFonts w:ascii="Segoe UI Emoji" w:hAnsi="Segoe UI Emoji" w:cs="Segoe UI Emoji"/>
        </w:rPr>
        <w:t xml:space="preserve">| </w:t>
      </w:r>
      <w:r w:rsidR="00C4570F" w:rsidRPr="00C4570F">
        <w:rPr>
          <w:color w:val="000000" w:themeColor="text1"/>
        </w:rPr>
        <w:t>Transfer to Ancona</w:t>
      </w:r>
      <w:r w:rsidR="00C4570F" w:rsidRPr="00C146CF">
        <w:rPr>
          <w:color w:val="000000" w:themeColor="text1"/>
        </w:rPr>
        <w:t xml:space="preserve"> </w:t>
      </w:r>
    </w:p>
    <w:p w14:paraId="160E70F8" w14:textId="77777777" w:rsidR="00943BDD" w:rsidRPr="00C146CF" w:rsidRDefault="00943BDD" w:rsidP="00943BDD">
      <w:pPr>
        <w:pStyle w:val="Paragrafoelenco"/>
        <w:spacing w:before="100" w:beforeAutospacing="1" w:after="0" w:afterAutospacing="1" w:line="240" w:lineRule="auto"/>
        <w:rPr>
          <w:color w:val="000000" w:themeColor="text1"/>
        </w:rPr>
      </w:pPr>
    </w:p>
    <w:p w14:paraId="04F0AEFD" w14:textId="1744E265" w:rsidR="003D4B1F" w:rsidRDefault="003D4B1F" w:rsidP="003D4B1F">
      <w:pPr>
        <w:pStyle w:val="Titolo3"/>
      </w:pPr>
      <w:r>
        <w:rPr>
          <w:rFonts w:ascii="Segoe UI Emoji" w:hAnsi="Segoe UI Emoji" w:cs="Segoe UI Emoji"/>
        </w:rPr>
        <w:t>📅</w:t>
      </w:r>
      <w:r>
        <w:t xml:space="preserve"> </w:t>
      </w:r>
      <w:r w:rsidR="00C146CF">
        <w:rPr>
          <w:rStyle w:val="Enfasigrassetto"/>
          <w:b/>
          <w:bCs/>
        </w:rPr>
        <w:t>THURS</w:t>
      </w:r>
      <w:r w:rsidR="003E4524">
        <w:rPr>
          <w:rStyle w:val="Enfasigrassetto"/>
          <w:b/>
          <w:bCs/>
        </w:rPr>
        <w:t>DAY</w:t>
      </w:r>
      <w:r>
        <w:rPr>
          <w:rStyle w:val="Enfasigrassetto"/>
          <w:b/>
          <w:bCs/>
        </w:rPr>
        <w:t>, JU</w:t>
      </w:r>
      <w:r w:rsidR="003E4524">
        <w:rPr>
          <w:rStyle w:val="Enfasigrassetto"/>
          <w:b/>
          <w:bCs/>
        </w:rPr>
        <w:t>LY</w:t>
      </w:r>
      <w:r>
        <w:rPr>
          <w:rStyle w:val="Enfasigrassetto"/>
          <w:b/>
          <w:bCs/>
        </w:rPr>
        <w:t xml:space="preserve"> 2</w:t>
      </w:r>
    </w:p>
    <w:p w14:paraId="1647F076" w14:textId="402F243F" w:rsidR="003E4524" w:rsidRDefault="003E4524" w:rsidP="003E4524">
      <w:pPr>
        <w:spacing w:before="100" w:beforeAutospacing="1" w:after="100" w:afterAutospacing="1"/>
      </w:pPr>
      <w:r>
        <w:rPr>
          <w:rStyle w:val="Enfasigrassetto"/>
          <w:rFonts w:ascii="Segoe UI Emoji" w:hAnsi="Segoe UI Emoji" w:cs="Segoe UI Emoji"/>
        </w:rPr>
        <w:t>📍</w:t>
      </w:r>
      <w:r>
        <w:rPr>
          <w:rStyle w:val="Enfasigrassetto"/>
        </w:rPr>
        <w:t xml:space="preserve"> Location:</w:t>
      </w:r>
      <w:r>
        <w:t xml:space="preserve"> </w:t>
      </w:r>
      <w:r w:rsidR="00005A51">
        <w:rPr>
          <w:color w:val="000000" w:themeColor="text1"/>
        </w:rPr>
        <w:t>Local companies</w:t>
      </w:r>
    </w:p>
    <w:p w14:paraId="15FDA59C" w14:textId="59D4F7A3" w:rsidR="00BF2987" w:rsidRDefault="003E4524" w:rsidP="00FB273F">
      <w:pPr>
        <w:spacing w:before="100" w:beforeAutospacing="1" w:after="0" w:line="240" w:lineRule="auto"/>
        <w:ind w:left="360"/>
        <w:rPr>
          <w:lang w:val="en-GB"/>
        </w:rPr>
      </w:pPr>
      <w:r w:rsidRPr="002724E0">
        <w:t xml:space="preserve">• </w:t>
      </w:r>
      <w:r>
        <w:tab/>
      </w:r>
      <w:r w:rsidR="0086403F" w:rsidRPr="00C45B3D">
        <w:rPr>
          <w:rFonts w:ascii="Segoe UI Emoji" w:hAnsi="Segoe UI Emoji" w:cs="Segoe UI Emoji"/>
        </w:rPr>
        <w:t>🚐</w:t>
      </w:r>
      <w:r w:rsidRPr="002724E0">
        <w:t xml:space="preserve"> </w:t>
      </w:r>
      <w:r w:rsidR="0086403F" w:rsidRPr="00005A51">
        <w:rPr>
          <w:b/>
          <w:bCs/>
        </w:rPr>
        <w:t>10</w:t>
      </w:r>
      <w:r w:rsidRPr="002724E0">
        <w:rPr>
          <w:b/>
          <w:bCs/>
        </w:rPr>
        <w:t>:</w:t>
      </w:r>
      <w:r w:rsidR="0086403F">
        <w:rPr>
          <w:b/>
          <w:bCs/>
        </w:rPr>
        <w:t>0</w:t>
      </w:r>
      <w:r w:rsidRPr="002724E0">
        <w:rPr>
          <w:b/>
          <w:bCs/>
        </w:rPr>
        <w:t xml:space="preserve">0 </w:t>
      </w:r>
      <w:r w:rsidRPr="00FC7769">
        <w:t xml:space="preserve">| </w:t>
      </w:r>
      <w:r w:rsidR="004E0E53">
        <w:rPr>
          <w:lang w:val="en-GB"/>
        </w:rPr>
        <w:t>Visits to local companies</w:t>
      </w:r>
    </w:p>
    <w:p w14:paraId="3AA37A43" w14:textId="77777777" w:rsidR="00206A20" w:rsidRDefault="00BF2987" w:rsidP="00206A20">
      <w:pPr>
        <w:spacing w:after="0" w:line="240" w:lineRule="auto"/>
        <w:ind w:left="360"/>
      </w:pPr>
      <w:r w:rsidRPr="003E4524">
        <w:rPr>
          <w:lang w:val="en-GB"/>
        </w:rPr>
        <w:t xml:space="preserve">• </w:t>
      </w:r>
      <w:r w:rsidRPr="003E4524">
        <w:rPr>
          <w:lang w:val="en-GB"/>
        </w:rPr>
        <w:tab/>
      </w:r>
      <w:r>
        <w:rPr>
          <w:rFonts w:ascii="Segoe UI Emoji" w:hAnsi="Segoe UI Emoji" w:cs="Segoe UI Emoji"/>
        </w:rPr>
        <w:t>🍽</w:t>
      </w:r>
      <w:proofErr w:type="gramStart"/>
      <w:r>
        <w:t>️</w:t>
      </w:r>
      <w:r w:rsidRPr="00BF2987">
        <w:rPr>
          <w:lang w:val="en-GB"/>
        </w:rPr>
        <w:t xml:space="preserve"> </w:t>
      </w:r>
      <w:r w:rsidRPr="003E4524">
        <w:rPr>
          <w:lang w:val="en-GB"/>
        </w:rPr>
        <w:t xml:space="preserve"> </w:t>
      </w:r>
      <w:r w:rsidRPr="003E4524">
        <w:rPr>
          <w:rStyle w:val="Enfasigrassetto"/>
          <w:lang w:val="en-GB"/>
        </w:rPr>
        <w:t>1</w:t>
      </w:r>
      <w:r>
        <w:rPr>
          <w:rStyle w:val="Enfasigrassetto"/>
          <w:lang w:val="en-GB"/>
        </w:rPr>
        <w:t>3</w:t>
      </w:r>
      <w:r w:rsidRPr="003E4524">
        <w:rPr>
          <w:rStyle w:val="Enfasigrassetto"/>
          <w:lang w:val="en-GB"/>
        </w:rPr>
        <w:t>:</w:t>
      </w:r>
      <w:r>
        <w:rPr>
          <w:rStyle w:val="Enfasigrassetto"/>
          <w:lang w:val="en-GB"/>
        </w:rPr>
        <w:t>0</w:t>
      </w:r>
      <w:r w:rsidRPr="003E4524">
        <w:rPr>
          <w:rStyle w:val="Enfasigrassetto"/>
          <w:lang w:val="en-GB"/>
        </w:rPr>
        <w:t>0</w:t>
      </w:r>
      <w:proofErr w:type="gramEnd"/>
      <w:r w:rsidRPr="003E4524">
        <w:rPr>
          <w:rStyle w:val="Enfasigrassetto"/>
          <w:lang w:val="en-GB"/>
        </w:rPr>
        <w:t xml:space="preserve"> – 1</w:t>
      </w:r>
      <w:r>
        <w:rPr>
          <w:rStyle w:val="Enfasigrassetto"/>
          <w:lang w:val="en-GB"/>
        </w:rPr>
        <w:t>5</w:t>
      </w:r>
      <w:r w:rsidRPr="003E4524">
        <w:rPr>
          <w:rStyle w:val="Enfasigrassetto"/>
          <w:lang w:val="en-GB"/>
        </w:rPr>
        <w:t>:</w:t>
      </w:r>
      <w:r>
        <w:rPr>
          <w:rStyle w:val="Enfasigrassetto"/>
          <w:lang w:val="en-GB"/>
        </w:rPr>
        <w:t>0</w:t>
      </w:r>
      <w:r w:rsidRPr="003E4524">
        <w:rPr>
          <w:rStyle w:val="Enfasigrassetto"/>
          <w:lang w:val="en-GB"/>
        </w:rPr>
        <w:t>0</w:t>
      </w:r>
      <w:r w:rsidRPr="003E4524">
        <w:rPr>
          <w:lang w:val="en-GB"/>
        </w:rPr>
        <w:t xml:space="preserve"> | </w:t>
      </w:r>
      <w:r>
        <w:t>Lunch at a local farm in the countryside</w:t>
      </w:r>
    </w:p>
    <w:p w14:paraId="76BC6141" w14:textId="77777777" w:rsidR="00206A20" w:rsidRDefault="00BF2987" w:rsidP="00206A20">
      <w:pPr>
        <w:spacing w:after="0" w:line="240" w:lineRule="auto"/>
        <w:ind w:left="360"/>
        <w:rPr>
          <w:lang w:val="en-GB"/>
        </w:rPr>
      </w:pPr>
      <w:r w:rsidRPr="002724E0">
        <w:t xml:space="preserve">• </w:t>
      </w:r>
      <w:r>
        <w:tab/>
      </w:r>
      <w:r w:rsidRPr="00C45B3D">
        <w:rPr>
          <w:rFonts w:ascii="Segoe UI Emoji" w:hAnsi="Segoe UI Emoji" w:cs="Segoe UI Emoji"/>
        </w:rPr>
        <w:t>🚐</w:t>
      </w:r>
      <w:r w:rsidRPr="002724E0">
        <w:t xml:space="preserve"> </w:t>
      </w:r>
      <w:r w:rsidRPr="00005A51">
        <w:rPr>
          <w:b/>
          <w:bCs/>
        </w:rPr>
        <w:t>1</w:t>
      </w:r>
      <w:r>
        <w:rPr>
          <w:b/>
          <w:bCs/>
        </w:rPr>
        <w:t>5</w:t>
      </w:r>
      <w:r w:rsidRPr="002724E0">
        <w:rPr>
          <w:b/>
          <w:bCs/>
        </w:rPr>
        <w:t>:</w:t>
      </w:r>
      <w:r>
        <w:rPr>
          <w:b/>
          <w:bCs/>
        </w:rPr>
        <w:t>0</w:t>
      </w:r>
      <w:r w:rsidRPr="002724E0">
        <w:rPr>
          <w:b/>
          <w:bCs/>
        </w:rPr>
        <w:t xml:space="preserve">0 </w:t>
      </w:r>
      <w:r w:rsidRPr="00FC7769">
        <w:t xml:space="preserve">| </w:t>
      </w:r>
      <w:r>
        <w:rPr>
          <w:lang w:val="en-GB"/>
        </w:rPr>
        <w:t>Visits to local companies</w:t>
      </w:r>
    </w:p>
    <w:p w14:paraId="1A78D677" w14:textId="7C491444" w:rsidR="009649A0" w:rsidRPr="00146B85" w:rsidRDefault="00206A20" w:rsidP="00206A20">
      <w:pPr>
        <w:spacing w:after="0" w:line="240" w:lineRule="auto"/>
        <w:ind w:left="360"/>
        <w:rPr>
          <w:lang w:val="en-GB"/>
        </w:rPr>
      </w:pPr>
      <w:r w:rsidRPr="002724E0">
        <w:t>•</w:t>
      </w:r>
      <w:r>
        <w:tab/>
      </w:r>
      <w:r w:rsidR="009649A0" w:rsidRPr="00C45B3D">
        <w:rPr>
          <w:rFonts w:ascii="Segoe UI Emoji" w:hAnsi="Segoe UI Emoji" w:cs="Segoe UI Emoji"/>
        </w:rPr>
        <w:t>🚐</w:t>
      </w:r>
      <w:r w:rsidR="009649A0" w:rsidRPr="00146B85">
        <w:rPr>
          <w:lang w:val="en-GB"/>
        </w:rPr>
        <w:t xml:space="preserve"> </w:t>
      </w:r>
      <w:r w:rsidR="009649A0" w:rsidRPr="00146B85">
        <w:rPr>
          <w:b/>
          <w:bCs/>
          <w:lang w:val="en-GB"/>
        </w:rPr>
        <w:t>1</w:t>
      </w:r>
      <w:r w:rsidR="008958AE">
        <w:rPr>
          <w:b/>
          <w:bCs/>
          <w:lang w:val="en-GB"/>
        </w:rPr>
        <w:t>8</w:t>
      </w:r>
      <w:r w:rsidR="009649A0" w:rsidRPr="00146B85">
        <w:rPr>
          <w:rStyle w:val="Enfasigrassetto"/>
          <w:lang w:val="en-GB"/>
        </w:rPr>
        <w:t>:</w:t>
      </w:r>
      <w:r w:rsidR="008958AE">
        <w:rPr>
          <w:rStyle w:val="Enfasigrassetto"/>
          <w:lang w:val="en-GB"/>
        </w:rPr>
        <w:t>0</w:t>
      </w:r>
      <w:r w:rsidR="009649A0" w:rsidRPr="00146B85">
        <w:rPr>
          <w:rStyle w:val="Enfasigrassetto"/>
          <w:lang w:val="en-GB"/>
        </w:rPr>
        <w:t>0</w:t>
      </w:r>
      <w:r w:rsidR="009649A0" w:rsidRPr="00146B85">
        <w:rPr>
          <w:lang w:val="en-GB"/>
        </w:rPr>
        <w:t xml:space="preserve"> | </w:t>
      </w:r>
      <w:r w:rsidR="008958AE" w:rsidRPr="00C4570F">
        <w:rPr>
          <w:color w:val="000000" w:themeColor="text1"/>
        </w:rPr>
        <w:t>Transfer to Ancona</w:t>
      </w:r>
    </w:p>
    <w:p w14:paraId="5D76DAF9" w14:textId="64214350" w:rsidR="003D4B1F" w:rsidRDefault="0086403F" w:rsidP="004668AD">
      <w:pPr>
        <w:spacing w:before="100" w:beforeAutospacing="1" w:after="0" w:line="240" w:lineRule="auto"/>
        <w:ind w:left="360"/>
      </w:pPr>
      <w:r w:rsidRPr="00146B85">
        <w:rPr>
          <w:lang w:val="en-GB"/>
        </w:rPr>
        <w:t xml:space="preserve"> </w:t>
      </w:r>
    </w:p>
    <w:p w14:paraId="33BB6716" w14:textId="71FA60C7" w:rsidR="003D4B1F" w:rsidRPr="0027471C" w:rsidRDefault="003D4B1F" w:rsidP="003D4B1F">
      <w:pPr>
        <w:pStyle w:val="Titolo3"/>
      </w:pPr>
      <w:r>
        <w:rPr>
          <w:rFonts w:ascii="Segoe UI Emoji" w:hAnsi="Segoe UI Emoji" w:cs="Segoe UI Emoji"/>
        </w:rPr>
        <w:t>📅</w:t>
      </w:r>
      <w:r w:rsidRPr="0027471C">
        <w:t xml:space="preserve"> </w:t>
      </w:r>
      <w:r w:rsidR="00943BDD">
        <w:rPr>
          <w:rStyle w:val="Enfasigrassetto"/>
          <w:b/>
          <w:bCs/>
        </w:rPr>
        <w:t>FRY</w:t>
      </w:r>
      <w:r w:rsidRPr="0027471C">
        <w:rPr>
          <w:rStyle w:val="Enfasigrassetto"/>
          <w:b/>
          <w:bCs/>
        </w:rPr>
        <w:t>DAY, JU</w:t>
      </w:r>
      <w:r w:rsidR="00943BDD">
        <w:rPr>
          <w:rStyle w:val="Enfasigrassetto"/>
          <w:b/>
          <w:bCs/>
        </w:rPr>
        <w:t>LY 3</w:t>
      </w:r>
    </w:p>
    <w:p w14:paraId="376E8EA9" w14:textId="2F11661F" w:rsidR="003D4B1F" w:rsidRPr="0027471C" w:rsidRDefault="003D4B1F" w:rsidP="003D4B1F">
      <w:pPr>
        <w:spacing w:before="100" w:beforeAutospacing="1" w:after="100" w:afterAutospacing="1"/>
      </w:pPr>
      <w:r>
        <w:rPr>
          <w:rStyle w:val="Enfasigrassetto"/>
          <w:rFonts w:ascii="Segoe UI Emoji" w:hAnsi="Segoe UI Emoji" w:cs="Segoe UI Emoji"/>
        </w:rPr>
        <w:t>📍</w:t>
      </w:r>
      <w:r w:rsidRPr="0027471C">
        <w:rPr>
          <w:rStyle w:val="Enfasigrassetto"/>
        </w:rPr>
        <w:t xml:space="preserve"> Location</w:t>
      </w:r>
      <w:r w:rsidRPr="0027471C">
        <w:rPr>
          <w:rStyle w:val="Enfasigrassetto"/>
          <w:color w:val="000000" w:themeColor="text1"/>
        </w:rPr>
        <w:t>:</w:t>
      </w:r>
      <w:r w:rsidRPr="0027471C">
        <w:rPr>
          <w:color w:val="000000" w:themeColor="text1"/>
        </w:rPr>
        <w:t xml:space="preserve"> </w:t>
      </w:r>
      <w:r w:rsidR="00D82B07" w:rsidRPr="0027471C">
        <w:rPr>
          <w:color w:val="000000" w:themeColor="text1"/>
        </w:rPr>
        <w:t xml:space="preserve">Polytechnic University of Marche </w:t>
      </w:r>
      <w:r w:rsidRPr="0027471C">
        <w:rPr>
          <w:color w:val="000000" w:themeColor="text1"/>
        </w:rPr>
        <w:t>– Ancona</w:t>
      </w:r>
    </w:p>
    <w:p w14:paraId="400808BF" w14:textId="45A16178" w:rsidR="00557B8F" w:rsidRPr="003A3EA1" w:rsidRDefault="006621DF" w:rsidP="003D4B1F">
      <w:pPr>
        <w:numPr>
          <w:ilvl w:val="0"/>
          <w:numId w:val="16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6621DF">
        <w:rPr>
          <w:rFonts w:ascii="Segoe UI Emoji" w:hAnsi="Segoe UI Emoji" w:cs="Segoe UI Emoji"/>
          <w:b/>
          <w:bCs/>
          <w:color w:val="000000" w:themeColor="text1"/>
        </w:rPr>
        <w:t>🏁</w:t>
      </w:r>
      <w:r w:rsidR="001C17DD" w:rsidRPr="001C17DD">
        <w:rPr>
          <w:rFonts w:ascii="Segoe UI Emoji" w:hAnsi="Segoe UI Emoji" w:cs="Segoe UI Emoji"/>
          <w:b/>
          <w:bCs/>
          <w:color w:val="000000" w:themeColor="text1"/>
        </w:rPr>
        <w:t>💡📝</w:t>
      </w:r>
      <w:r w:rsidR="001C17DD">
        <w:rPr>
          <w:rFonts w:ascii="Segoe UI Emoji" w:hAnsi="Segoe UI Emoji" w:cs="Segoe UI Emoji"/>
          <w:b/>
          <w:bCs/>
          <w:color w:val="000000" w:themeColor="text1"/>
        </w:rPr>
        <w:t xml:space="preserve"> </w:t>
      </w:r>
      <w:r w:rsidR="00557B8F" w:rsidRPr="003A3EA1">
        <w:rPr>
          <w:b/>
          <w:bCs/>
          <w:color w:val="000000" w:themeColor="text1"/>
        </w:rPr>
        <w:t>10:00 – 11:00</w:t>
      </w:r>
      <w:r w:rsidR="003A3EA1" w:rsidRPr="003A3EA1">
        <w:rPr>
          <w:color w:val="000000" w:themeColor="text1"/>
        </w:rPr>
        <w:t xml:space="preserve"> | </w:t>
      </w:r>
      <w:r w:rsidR="00AB1C33" w:rsidRPr="003A3EA1">
        <w:rPr>
          <w:color w:val="000000" w:themeColor="text1"/>
        </w:rPr>
        <w:t xml:space="preserve">Wrap-up and </w:t>
      </w:r>
      <w:r w:rsidR="00DD2BCF" w:rsidRPr="003A3EA1">
        <w:rPr>
          <w:color w:val="000000" w:themeColor="text1"/>
        </w:rPr>
        <w:t>proposals for next activities</w:t>
      </w:r>
    </w:p>
    <w:p w14:paraId="2763B0CE" w14:textId="6C831A75" w:rsidR="003D4B1F" w:rsidRPr="003A3EA1" w:rsidRDefault="003D4B1F" w:rsidP="003D4B1F">
      <w:pPr>
        <w:numPr>
          <w:ilvl w:val="0"/>
          <w:numId w:val="16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3A3EA1">
        <w:rPr>
          <w:rFonts w:ascii="Segoe UI Emoji" w:hAnsi="Segoe UI Emoji" w:cs="Segoe UI Emoji"/>
          <w:b/>
          <w:bCs/>
          <w:color w:val="000000" w:themeColor="text1"/>
        </w:rPr>
        <w:t>📜</w:t>
      </w:r>
      <w:r w:rsidRPr="003A3EA1">
        <w:rPr>
          <w:b/>
          <w:bCs/>
          <w:color w:val="000000" w:themeColor="text1"/>
        </w:rPr>
        <w:t xml:space="preserve"> </w:t>
      </w:r>
      <w:r w:rsidR="00DD2BCF" w:rsidRPr="003A3EA1">
        <w:rPr>
          <w:b/>
          <w:bCs/>
          <w:color w:val="000000" w:themeColor="text1"/>
        </w:rPr>
        <w:t xml:space="preserve">11:00 – 11:30 </w:t>
      </w:r>
      <w:r w:rsidRPr="003A3EA1">
        <w:rPr>
          <w:b/>
          <w:bCs/>
          <w:color w:val="000000" w:themeColor="text1"/>
        </w:rPr>
        <w:t>|</w:t>
      </w:r>
      <w:r w:rsidRPr="003A3EA1">
        <w:rPr>
          <w:color w:val="000000" w:themeColor="text1"/>
        </w:rPr>
        <w:t xml:space="preserve"> Certificate Ceremony</w:t>
      </w:r>
    </w:p>
    <w:p w14:paraId="486661E1" w14:textId="231DE716" w:rsidR="003D4B1F" w:rsidRDefault="003D4B1F" w:rsidP="00963F47">
      <w:pPr>
        <w:numPr>
          <w:ilvl w:val="0"/>
          <w:numId w:val="16"/>
        </w:numPr>
        <w:spacing w:before="100" w:beforeAutospacing="1" w:after="0" w:afterAutospacing="1" w:line="240" w:lineRule="auto"/>
      </w:pPr>
      <w:r w:rsidRPr="004668AD">
        <w:rPr>
          <w:rFonts w:ascii="Segoe UI Emoji" w:hAnsi="Segoe UI Emoji" w:cs="Segoe UI Emoji"/>
          <w:color w:val="000000" w:themeColor="text1"/>
        </w:rPr>
        <w:t>📸</w:t>
      </w:r>
      <w:r w:rsidRPr="004668AD">
        <w:rPr>
          <w:color w:val="000000" w:themeColor="text1"/>
        </w:rPr>
        <w:t xml:space="preserve"> </w:t>
      </w:r>
      <w:r w:rsidRPr="004668AD">
        <w:rPr>
          <w:rStyle w:val="Enfasigrassetto"/>
          <w:color w:val="000000" w:themeColor="text1"/>
        </w:rPr>
        <w:t>11:</w:t>
      </w:r>
      <w:r w:rsidR="00DD2BCF" w:rsidRPr="004668AD">
        <w:rPr>
          <w:rStyle w:val="Enfasigrassetto"/>
          <w:color w:val="000000" w:themeColor="text1"/>
        </w:rPr>
        <w:t>3</w:t>
      </w:r>
      <w:r w:rsidRPr="004668AD">
        <w:rPr>
          <w:rStyle w:val="Enfasigrassetto"/>
          <w:color w:val="000000" w:themeColor="text1"/>
        </w:rPr>
        <w:t>0 – 1</w:t>
      </w:r>
      <w:r w:rsidR="00DD2BCF" w:rsidRPr="004668AD">
        <w:rPr>
          <w:rStyle w:val="Enfasigrassetto"/>
          <w:color w:val="000000" w:themeColor="text1"/>
        </w:rPr>
        <w:t>2</w:t>
      </w:r>
      <w:r w:rsidRPr="004668AD">
        <w:rPr>
          <w:rStyle w:val="Enfasigrassetto"/>
          <w:color w:val="000000" w:themeColor="text1"/>
        </w:rPr>
        <w:t>:</w:t>
      </w:r>
      <w:r w:rsidR="006458F9" w:rsidRPr="004668AD">
        <w:rPr>
          <w:rStyle w:val="Enfasigrassetto"/>
          <w:color w:val="000000" w:themeColor="text1"/>
        </w:rPr>
        <w:t>0</w:t>
      </w:r>
      <w:r w:rsidRPr="004668AD">
        <w:rPr>
          <w:rStyle w:val="Enfasigrassetto"/>
          <w:color w:val="000000" w:themeColor="text1"/>
        </w:rPr>
        <w:t>0</w:t>
      </w:r>
      <w:r w:rsidRPr="004668AD">
        <w:rPr>
          <w:color w:val="000000" w:themeColor="text1"/>
        </w:rPr>
        <w:t xml:space="preserve"> | Group Photo &amp; Farewell</w:t>
      </w:r>
    </w:p>
    <w:sectPr w:rsidR="003D4B1F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7C77C" w14:textId="77777777" w:rsidR="009D078C" w:rsidRDefault="009D078C">
      <w:pPr>
        <w:spacing w:after="0" w:line="240" w:lineRule="auto"/>
      </w:pPr>
      <w:r>
        <w:separator/>
      </w:r>
    </w:p>
  </w:endnote>
  <w:endnote w:type="continuationSeparator" w:id="0">
    <w:p w14:paraId="09366EA2" w14:textId="77777777" w:rsidR="009D078C" w:rsidRDefault="009D0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CBD87" w14:textId="77777777" w:rsidR="009D078C" w:rsidRDefault="009D078C">
      <w:pPr>
        <w:spacing w:after="0" w:line="240" w:lineRule="auto"/>
      </w:pPr>
      <w:r>
        <w:separator/>
      </w:r>
    </w:p>
  </w:footnote>
  <w:footnote w:type="continuationSeparator" w:id="0">
    <w:p w14:paraId="2D6D3EDA" w14:textId="77777777" w:rsidR="009D078C" w:rsidRDefault="009D0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11EC5" w14:textId="350BB814" w:rsidR="10A186AE" w:rsidRDefault="00FD65F0" w:rsidP="10A186AE">
    <w:pPr>
      <w:pStyle w:val="Intestazione"/>
    </w:pPr>
    <w:r>
      <w:rPr>
        <w:noProof/>
      </w:rPr>
      <w:drawing>
        <wp:inline distT="0" distB="0" distL="0" distR="0" wp14:anchorId="0E95F1AB" wp14:editId="25599F73">
          <wp:extent cx="1082040" cy="1059180"/>
          <wp:effectExtent l="0" t="0" r="3810" b="7620"/>
          <wp:docPr id="3" name="Immagine 3" descr="Polytechnic University of Marche | IMBRS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lytechnic University of Marche | IMBRSe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918" t="7409" r="27028" b="6777"/>
                  <a:stretch/>
                </pic:blipFill>
                <pic:spPr bwMode="auto">
                  <a:xfrm>
                    <a:off x="0" y="0"/>
                    <a:ext cx="108204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 w:rsidR="001E4D68" w:rsidRPr="001E4D68">
      <w:rPr>
        <w:noProof/>
      </w:rPr>
      <w:t xml:space="preserve"> </w:t>
    </w:r>
    <w:r w:rsidR="001E4D68">
      <w:rPr>
        <w:noProof/>
      </w:rPr>
      <w:drawing>
        <wp:inline distT="0" distB="0" distL="0" distR="0" wp14:anchorId="240D154D" wp14:editId="580E520C">
          <wp:extent cx="2514481" cy="935990"/>
          <wp:effectExtent l="0" t="0" r="635" b="0"/>
          <wp:docPr id="5" name="Immagine 5" descr="Erasmus - CL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rasmus - CL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22"/>
                  <a:stretch/>
                </pic:blipFill>
                <pic:spPr bwMode="auto">
                  <a:xfrm>
                    <a:off x="0" y="0"/>
                    <a:ext cx="2597296" cy="9668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1E4D68">
      <w:t xml:space="preserve"> </w:t>
    </w:r>
    <w:r>
      <w:ptab w:relativeTo="margin" w:alignment="right" w:leader="none"/>
    </w:r>
    <w:r>
      <w:rPr>
        <w:noProof/>
      </w:rPr>
      <w:drawing>
        <wp:inline distT="0" distB="0" distL="0" distR="0" wp14:anchorId="1D004FC2" wp14:editId="7FA3B7E1">
          <wp:extent cx="1082040" cy="1082040"/>
          <wp:effectExtent l="0" t="0" r="3810" b="3810"/>
          <wp:docPr id="1" name="Immagine 1" descr="Consorzio Erasmus+ Uniadrion Italy – Connettere comunità accademiche e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orzio Erasmus+ Uniadrion Italy – Connettere comunità accademiche e ..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04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0459D8" w14:textId="77777777" w:rsidR="00146B85" w:rsidRPr="00FD65F0" w:rsidRDefault="00146B85" w:rsidP="10A186AE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6E0805"/>
    <w:multiLevelType w:val="multilevel"/>
    <w:tmpl w:val="A142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082B79"/>
    <w:multiLevelType w:val="hybridMultilevel"/>
    <w:tmpl w:val="04848820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9E23855"/>
    <w:multiLevelType w:val="multilevel"/>
    <w:tmpl w:val="87AAF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Segoe UI Emoji" w:eastAsiaTheme="minorEastAsia" w:hAnsi="Segoe UI Emoji" w:cs="Segoe UI Emoj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FA3F4F"/>
    <w:multiLevelType w:val="multilevel"/>
    <w:tmpl w:val="0B424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7C3197"/>
    <w:multiLevelType w:val="multilevel"/>
    <w:tmpl w:val="54304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626B11"/>
    <w:multiLevelType w:val="hybridMultilevel"/>
    <w:tmpl w:val="C34E0F6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251235F"/>
    <w:multiLevelType w:val="multilevel"/>
    <w:tmpl w:val="551C8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653F39"/>
    <w:multiLevelType w:val="hybridMultilevel"/>
    <w:tmpl w:val="723856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05DE0"/>
    <w:multiLevelType w:val="multilevel"/>
    <w:tmpl w:val="3F28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922394"/>
    <w:multiLevelType w:val="hybridMultilevel"/>
    <w:tmpl w:val="C49E89B4"/>
    <w:lvl w:ilvl="0" w:tplc="55286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481F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4692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601C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F865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D01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94EB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A82D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8A65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909479">
    <w:abstractNumId w:val="18"/>
  </w:num>
  <w:num w:numId="2" w16cid:durableId="9141095">
    <w:abstractNumId w:val="8"/>
  </w:num>
  <w:num w:numId="3" w16cid:durableId="1800873597">
    <w:abstractNumId w:val="6"/>
  </w:num>
  <w:num w:numId="4" w16cid:durableId="1457527216">
    <w:abstractNumId w:val="5"/>
  </w:num>
  <w:num w:numId="5" w16cid:durableId="1452826570">
    <w:abstractNumId w:val="4"/>
  </w:num>
  <w:num w:numId="6" w16cid:durableId="1113786296">
    <w:abstractNumId w:val="7"/>
  </w:num>
  <w:num w:numId="7" w16cid:durableId="873731040">
    <w:abstractNumId w:val="3"/>
  </w:num>
  <w:num w:numId="8" w16cid:durableId="1741443070">
    <w:abstractNumId w:val="2"/>
  </w:num>
  <w:num w:numId="9" w16cid:durableId="1518738900">
    <w:abstractNumId w:val="1"/>
  </w:num>
  <w:num w:numId="10" w16cid:durableId="783040445">
    <w:abstractNumId w:val="0"/>
  </w:num>
  <w:num w:numId="11" w16cid:durableId="880164369">
    <w:abstractNumId w:val="11"/>
  </w:num>
  <w:num w:numId="12" w16cid:durableId="1330792783">
    <w:abstractNumId w:val="9"/>
  </w:num>
  <w:num w:numId="13" w16cid:durableId="786050795">
    <w:abstractNumId w:val="15"/>
  </w:num>
  <w:num w:numId="14" w16cid:durableId="1641496326">
    <w:abstractNumId w:val="13"/>
  </w:num>
  <w:num w:numId="15" w16cid:durableId="620768324">
    <w:abstractNumId w:val="12"/>
  </w:num>
  <w:num w:numId="16" w16cid:durableId="825164316">
    <w:abstractNumId w:val="17"/>
  </w:num>
  <w:num w:numId="17" w16cid:durableId="1849171764">
    <w:abstractNumId w:val="14"/>
  </w:num>
  <w:num w:numId="18" w16cid:durableId="330760570">
    <w:abstractNumId w:val="16"/>
  </w:num>
  <w:num w:numId="19" w16cid:durableId="4759963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244A"/>
    <w:rsid w:val="00005A51"/>
    <w:rsid w:val="00034616"/>
    <w:rsid w:val="00050C92"/>
    <w:rsid w:val="0006063C"/>
    <w:rsid w:val="000666E6"/>
    <w:rsid w:val="0007045B"/>
    <w:rsid w:val="000E340D"/>
    <w:rsid w:val="00100744"/>
    <w:rsid w:val="001132DF"/>
    <w:rsid w:val="0012100D"/>
    <w:rsid w:val="001250A0"/>
    <w:rsid w:val="00132F31"/>
    <w:rsid w:val="00146B85"/>
    <w:rsid w:val="0015018D"/>
    <w:rsid w:val="0015074B"/>
    <w:rsid w:val="00167E5E"/>
    <w:rsid w:val="001738D5"/>
    <w:rsid w:val="00191FBB"/>
    <w:rsid w:val="001C17DD"/>
    <w:rsid w:val="001E1924"/>
    <w:rsid w:val="001E4D68"/>
    <w:rsid w:val="001F6A1E"/>
    <w:rsid w:val="00205173"/>
    <w:rsid w:val="00206A20"/>
    <w:rsid w:val="00246F5B"/>
    <w:rsid w:val="0025108C"/>
    <w:rsid w:val="002724E0"/>
    <w:rsid w:val="0027471C"/>
    <w:rsid w:val="0029639D"/>
    <w:rsid w:val="002C5871"/>
    <w:rsid w:val="002E22FC"/>
    <w:rsid w:val="002E6B64"/>
    <w:rsid w:val="00300409"/>
    <w:rsid w:val="00326F90"/>
    <w:rsid w:val="0033092F"/>
    <w:rsid w:val="00342F5C"/>
    <w:rsid w:val="00342FB3"/>
    <w:rsid w:val="003772CA"/>
    <w:rsid w:val="00382DFE"/>
    <w:rsid w:val="003857C6"/>
    <w:rsid w:val="003A3EA1"/>
    <w:rsid w:val="003D3EF3"/>
    <w:rsid w:val="003D4B1F"/>
    <w:rsid w:val="003D7EB3"/>
    <w:rsid w:val="003E347C"/>
    <w:rsid w:val="003E4524"/>
    <w:rsid w:val="00400C58"/>
    <w:rsid w:val="00411DA5"/>
    <w:rsid w:val="0043734B"/>
    <w:rsid w:val="00460D93"/>
    <w:rsid w:val="004640B4"/>
    <w:rsid w:val="004646EA"/>
    <w:rsid w:val="004668AD"/>
    <w:rsid w:val="00473DBF"/>
    <w:rsid w:val="00496E08"/>
    <w:rsid w:val="004A702B"/>
    <w:rsid w:val="004B1295"/>
    <w:rsid w:val="004B311C"/>
    <w:rsid w:val="004D127C"/>
    <w:rsid w:val="004E0E53"/>
    <w:rsid w:val="004E5FAF"/>
    <w:rsid w:val="00525D68"/>
    <w:rsid w:val="00557B8F"/>
    <w:rsid w:val="005861E7"/>
    <w:rsid w:val="005A5079"/>
    <w:rsid w:val="005C5FCA"/>
    <w:rsid w:val="00617544"/>
    <w:rsid w:val="00621459"/>
    <w:rsid w:val="006242AD"/>
    <w:rsid w:val="00631E8D"/>
    <w:rsid w:val="0063465D"/>
    <w:rsid w:val="00635B83"/>
    <w:rsid w:val="00643341"/>
    <w:rsid w:val="006458F9"/>
    <w:rsid w:val="006621DF"/>
    <w:rsid w:val="00680106"/>
    <w:rsid w:val="006D50C5"/>
    <w:rsid w:val="006D759A"/>
    <w:rsid w:val="006E6CD4"/>
    <w:rsid w:val="006F3DEA"/>
    <w:rsid w:val="00760E1D"/>
    <w:rsid w:val="007B7683"/>
    <w:rsid w:val="007D767F"/>
    <w:rsid w:val="007E4112"/>
    <w:rsid w:val="007F6FB3"/>
    <w:rsid w:val="00825715"/>
    <w:rsid w:val="00862F52"/>
    <w:rsid w:val="0086403F"/>
    <w:rsid w:val="00864482"/>
    <w:rsid w:val="00877B6E"/>
    <w:rsid w:val="008958AE"/>
    <w:rsid w:val="00895F2F"/>
    <w:rsid w:val="008A1EB2"/>
    <w:rsid w:val="008A6AA5"/>
    <w:rsid w:val="008B4C6B"/>
    <w:rsid w:val="008D3EF7"/>
    <w:rsid w:val="008F1279"/>
    <w:rsid w:val="00903203"/>
    <w:rsid w:val="00943BDD"/>
    <w:rsid w:val="00945F67"/>
    <w:rsid w:val="009649A0"/>
    <w:rsid w:val="00980276"/>
    <w:rsid w:val="00980547"/>
    <w:rsid w:val="00987110"/>
    <w:rsid w:val="009C219A"/>
    <w:rsid w:val="009C433E"/>
    <w:rsid w:val="009D078C"/>
    <w:rsid w:val="009F0DCF"/>
    <w:rsid w:val="00A3715D"/>
    <w:rsid w:val="00A50871"/>
    <w:rsid w:val="00A90A9F"/>
    <w:rsid w:val="00AA1D8D"/>
    <w:rsid w:val="00AB1C33"/>
    <w:rsid w:val="00AC0B98"/>
    <w:rsid w:val="00AE2FF4"/>
    <w:rsid w:val="00B023E2"/>
    <w:rsid w:val="00B47730"/>
    <w:rsid w:val="00B51156"/>
    <w:rsid w:val="00B54779"/>
    <w:rsid w:val="00B76145"/>
    <w:rsid w:val="00B97261"/>
    <w:rsid w:val="00BC5706"/>
    <w:rsid w:val="00BF2987"/>
    <w:rsid w:val="00C146CF"/>
    <w:rsid w:val="00C449E3"/>
    <w:rsid w:val="00C4570F"/>
    <w:rsid w:val="00C45910"/>
    <w:rsid w:val="00C45B3D"/>
    <w:rsid w:val="00C76C4E"/>
    <w:rsid w:val="00C7724D"/>
    <w:rsid w:val="00CA2D9D"/>
    <w:rsid w:val="00CB0664"/>
    <w:rsid w:val="00CB18C4"/>
    <w:rsid w:val="00CD2C95"/>
    <w:rsid w:val="00D217EA"/>
    <w:rsid w:val="00D308DF"/>
    <w:rsid w:val="00D32D7B"/>
    <w:rsid w:val="00D41D00"/>
    <w:rsid w:val="00D66AE7"/>
    <w:rsid w:val="00D82B07"/>
    <w:rsid w:val="00DA19EB"/>
    <w:rsid w:val="00DB2AD8"/>
    <w:rsid w:val="00DB7E16"/>
    <w:rsid w:val="00DC057D"/>
    <w:rsid w:val="00DD0FA2"/>
    <w:rsid w:val="00DD2BCF"/>
    <w:rsid w:val="00DE1573"/>
    <w:rsid w:val="00E24B6E"/>
    <w:rsid w:val="00E33973"/>
    <w:rsid w:val="00E60A0C"/>
    <w:rsid w:val="00EA6F33"/>
    <w:rsid w:val="00EB5749"/>
    <w:rsid w:val="00EC417F"/>
    <w:rsid w:val="00F04EDB"/>
    <w:rsid w:val="00F10316"/>
    <w:rsid w:val="00F13C1D"/>
    <w:rsid w:val="00F219C9"/>
    <w:rsid w:val="00F27F28"/>
    <w:rsid w:val="00F46219"/>
    <w:rsid w:val="00F50ECA"/>
    <w:rsid w:val="00F533B6"/>
    <w:rsid w:val="00F74FD3"/>
    <w:rsid w:val="00F87361"/>
    <w:rsid w:val="00F91738"/>
    <w:rsid w:val="00FA30AF"/>
    <w:rsid w:val="00FB273F"/>
    <w:rsid w:val="00FB5661"/>
    <w:rsid w:val="00FC693F"/>
    <w:rsid w:val="00FC7769"/>
    <w:rsid w:val="00FD65F0"/>
    <w:rsid w:val="0B2C1F2F"/>
    <w:rsid w:val="0C025099"/>
    <w:rsid w:val="10A186AE"/>
    <w:rsid w:val="29E8AAE9"/>
    <w:rsid w:val="3ED428DC"/>
    <w:rsid w:val="4058F486"/>
    <w:rsid w:val="437E8A2F"/>
    <w:rsid w:val="5206ECD5"/>
    <w:rsid w:val="5EB5C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30"/>
  <w15:docId w15:val="{3A8A9573-F37A-49CC-BDFD-4E9E8C01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4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6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8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llegamentoipertestuale">
    <w:name w:val="Hyperlink"/>
    <w:basedOn w:val="Carpredefinitoparagrafo"/>
    <w:uiPriority w:val="99"/>
    <w:unhideWhenUsed/>
    <w:rsid w:val="00F13C1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13C1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D0F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9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f528b5-3f88-4b2c-9678-a9e1c41be15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9CFD7220792944884E0A9B310077F0" ma:contentTypeVersion="18" ma:contentTypeDescription="Creare un nuovo documento." ma:contentTypeScope="" ma:versionID="4221afb223690d505abf849135d455d3">
  <xsd:schema xmlns:xsd="http://www.w3.org/2001/XMLSchema" xmlns:xs="http://www.w3.org/2001/XMLSchema" xmlns:p="http://schemas.microsoft.com/office/2006/metadata/properties" xmlns:ns2="d6f528b5-3f88-4b2c-9678-a9e1c41be15e" xmlns:ns3="b3f5b9f7-781c-493a-8885-4f72e70da736" targetNamespace="http://schemas.microsoft.com/office/2006/metadata/properties" ma:root="true" ma:fieldsID="b5784a50e44e6f2313054a2253a7d5b2" ns2:_="" ns3:_="">
    <xsd:import namespace="d6f528b5-3f88-4b2c-9678-a9e1c41be15e"/>
    <xsd:import namespace="b3f5b9f7-781c-493a-8885-4f72e70da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528b5-3f88-4b2c-9678-a9e1c41be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e03ef3db-1873-48f1-8e04-87b5542c2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5b9f7-781c-493a-8885-4f72e70da73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3BA6A-DBC6-4247-BBA1-69D0803533DF}">
  <ds:schemaRefs>
    <ds:schemaRef ds:uri="http://schemas.microsoft.com/office/2006/metadata/properties"/>
    <ds:schemaRef ds:uri="http://schemas.microsoft.com/office/infopath/2007/PartnerControls"/>
    <ds:schemaRef ds:uri="d6f528b5-3f88-4b2c-9678-a9e1c41be15e"/>
  </ds:schemaRefs>
</ds:datastoreItem>
</file>

<file path=customXml/itemProps2.xml><?xml version="1.0" encoding="utf-8"?>
<ds:datastoreItem xmlns:ds="http://schemas.openxmlformats.org/officeDocument/2006/customXml" ds:itemID="{8829D1C4-351D-409A-A4C4-8EE0C2B4A0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18AA1B-D8A5-4D57-B391-270D61D64F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C2514B-9DEB-4040-B579-EAEB07060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f528b5-3f88-4b2c-9678-a9e1c41be15e"/>
    <ds:schemaRef ds:uri="b3f5b9f7-781c-493a-8885-4f72e70da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MANGIALARDO</cp:lastModifiedBy>
  <cp:revision>132</cp:revision>
  <cp:lastPrinted>2025-06-23T09:14:00Z</cp:lastPrinted>
  <dcterms:created xsi:type="dcterms:W3CDTF">2025-05-18T11:07:00Z</dcterms:created>
  <dcterms:modified xsi:type="dcterms:W3CDTF">2026-06-05T13:32:00Z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0x010100909CFD7220792944884E0A9B310077F0</vt:lpwstr>
  </property>
  <property fmtid="{D5CDD505-2E9C-101B-9397-08002B2CF9AE}" pid="3" name="MediaServiceImageTags">
    <vt:lpwstr/>
  </property>
  <property fmtid="{D5CDD505-2E9C-101B-9397-08002B2CF9AE}" pid="4" name="GrammarlyDocumentId">
    <vt:lpwstr>7deb3098-063f-4107-8b83-6f592b6d2e1c</vt:lpwstr>
  </property>
</Properties>
</file>